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543" w:type="dxa"/>
        <w:tblLayout w:type="fixed"/>
        <w:tblLook w:val="04A0" w:firstRow="1" w:lastRow="0" w:firstColumn="1" w:lastColumn="0" w:noHBand="0" w:noVBand="1"/>
      </w:tblPr>
      <w:tblGrid>
        <w:gridCol w:w="1834"/>
        <w:gridCol w:w="3665"/>
      </w:tblGrid>
      <w:tr w:rsidR="00F007D8" w:rsidRPr="006A5D40" w14:paraId="70A21A57" w14:textId="77777777" w:rsidTr="009A2AE9">
        <w:trPr>
          <w:trHeight w:val="1912"/>
        </w:trPr>
        <w:tc>
          <w:tcPr>
            <w:tcW w:w="1834" w:type="dxa"/>
          </w:tcPr>
          <w:p w14:paraId="7DE28844" w14:textId="77777777" w:rsidR="00F007D8" w:rsidRPr="006A5D40" w:rsidRDefault="00F007D8" w:rsidP="009A2AE9">
            <w:pPr>
              <w:pStyle w:val="Glava"/>
              <w:tabs>
                <w:tab w:val="clear" w:pos="9072"/>
                <w:tab w:val="left" w:pos="3402"/>
              </w:tabs>
              <w:spacing w:before="20" w:after="20"/>
              <w:ind w:right="5810"/>
              <w:rPr>
                <w:rFonts w:ascii="Calibri" w:hAnsi="Calibri" w:cs="Calibri"/>
                <w:highlight w:val="yellow"/>
              </w:rPr>
            </w:pPr>
            <w:r w:rsidRPr="006A5D40">
              <w:rPr>
                <w:rFonts w:ascii="Calibri" w:hAnsi="Calibri" w:cs="Calibri"/>
                <w:highlight w:val="yellow"/>
              </w:rPr>
              <w:object w:dxaOrig="4896" w:dyaOrig="4860" w14:anchorId="3FA1871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7.75pt;height:87pt" o:ole="">
                  <v:imagedata r:id="rId8" o:title=""/>
                </v:shape>
                <o:OLEObject Type="Embed" ProgID="PBrush" ShapeID="_x0000_i1025" DrawAspect="Content" ObjectID="_1820034887" r:id="rId9"/>
              </w:object>
            </w:r>
          </w:p>
        </w:tc>
        <w:tc>
          <w:tcPr>
            <w:tcW w:w="3665" w:type="dxa"/>
          </w:tcPr>
          <w:tbl>
            <w:tblPr>
              <w:tblW w:w="2268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68"/>
            </w:tblGrid>
            <w:tr w:rsidR="00F007D8" w:rsidRPr="006A5D40" w14:paraId="6F4EC17B" w14:textId="77777777" w:rsidTr="009A2AE9">
              <w:trPr>
                <w:trHeight w:val="278"/>
              </w:trPr>
              <w:tc>
                <w:tcPr>
                  <w:tcW w:w="2268" w:type="dxa"/>
                  <w:noWrap/>
                  <w:vAlign w:val="bottom"/>
                </w:tcPr>
                <w:p w14:paraId="76928D97" w14:textId="77777777" w:rsidR="00F007D8" w:rsidRPr="005911E6" w:rsidRDefault="00F007D8" w:rsidP="009A2AE9">
                  <w:pPr>
                    <w:pStyle w:val="Naslov1"/>
                    <w:rPr>
                      <w:rFonts w:ascii="Calibri" w:eastAsia="Arial Unicode MS" w:hAnsi="Calibri" w:cs="Calibri"/>
                      <w:iCs/>
                      <w:szCs w:val="24"/>
                    </w:rPr>
                  </w:pPr>
                  <w:r w:rsidRPr="005911E6">
                    <w:rPr>
                      <w:rFonts w:ascii="Calibri" w:hAnsi="Calibri" w:cs="Calibri"/>
                      <w:iCs/>
                      <w:szCs w:val="24"/>
                    </w:rPr>
                    <w:t>OBČINA MIRNA</w:t>
                  </w:r>
                </w:p>
              </w:tc>
            </w:tr>
            <w:tr w:rsidR="00F007D8" w:rsidRPr="006A5D40" w14:paraId="3FF2BD26" w14:textId="77777777" w:rsidTr="009A2AE9">
              <w:trPr>
                <w:trHeight w:val="225"/>
              </w:trPr>
              <w:tc>
                <w:tcPr>
                  <w:tcW w:w="2268" w:type="dxa"/>
                  <w:noWrap/>
                  <w:vAlign w:val="bottom"/>
                </w:tcPr>
                <w:p w14:paraId="3B616D9E" w14:textId="77777777" w:rsidR="00F007D8" w:rsidRPr="005911E6" w:rsidRDefault="00F007D8" w:rsidP="009A2AE9">
                  <w:pPr>
                    <w:rPr>
                      <w:rFonts w:ascii="Calibri" w:eastAsia="Arial Unicode MS" w:hAnsi="Calibri" w:cs="Calibri"/>
                      <w:iCs/>
                      <w:sz w:val="18"/>
                      <w:szCs w:val="18"/>
                    </w:rPr>
                  </w:pPr>
                  <w:r w:rsidRPr="005911E6">
                    <w:rPr>
                      <w:rFonts w:ascii="Calibri" w:eastAsia="Arial Unicode MS" w:hAnsi="Calibri" w:cs="Calibri"/>
                      <w:iCs/>
                      <w:sz w:val="18"/>
                      <w:szCs w:val="18"/>
                    </w:rPr>
                    <w:t>Glavna cesta 28</w:t>
                  </w:r>
                </w:p>
                <w:p w14:paraId="23B70976" w14:textId="77777777" w:rsidR="00F007D8" w:rsidRPr="005911E6" w:rsidRDefault="00F007D8" w:rsidP="009A2AE9">
                  <w:pPr>
                    <w:rPr>
                      <w:rFonts w:ascii="Calibri" w:eastAsia="Arial Unicode MS" w:hAnsi="Calibri" w:cs="Calibri"/>
                      <w:iCs/>
                      <w:sz w:val="18"/>
                      <w:szCs w:val="18"/>
                    </w:rPr>
                  </w:pPr>
                  <w:r w:rsidRPr="005911E6">
                    <w:rPr>
                      <w:rFonts w:ascii="Calibri" w:eastAsia="Arial Unicode MS" w:hAnsi="Calibri" w:cs="Calibri"/>
                      <w:iCs/>
                      <w:sz w:val="18"/>
                      <w:szCs w:val="18"/>
                    </w:rPr>
                    <w:t>8233 Mirna</w:t>
                  </w:r>
                </w:p>
              </w:tc>
            </w:tr>
            <w:tr w:rsidR="00F007D8" w:rsidRPr="006A5D40" w14:paraId="1D984727" w14:textId="77777777" w:rsidTr="009A2AE9">
              <w:trPr>
                <w:trHeight w:val="225"/>
              </w:trPr>
              <w:tc>
                <w:tcPr>
                  <w:tcW w:w="2268" w:type="dxa"/>
                  <w:noWrap/>
                  <w:vAlign w:val="bottom"/>
                </w:tcPr>
                <w:p w14:paraId="5E4F2701" w14:textId="77777777" w:rsidR="00F007D8" w:rsidRPr="005911E6" w:rsidRDefault="00F007D8" w:rsidP="009A2AE9">
                  <w:pPr>
                    <w:rPr>
                      <w:rFonts w:ascii="Calibri" w:eastAsia="Arial Unicode MS" w:hAnsi="Calibri" w:cs="Calibri"/>
                      <w:iCs/>
                      <w:sz w:val="18"/>
                      <w:szCs w:val="18"/>
                    </w:rPr>
                  </w:pPr>
                  <w:r w:rsidRPr="005911E6">
                    <w:rPr>
                      <w:rFonts w:ascii="Calibri" w:eastAsia="Arial Unicode MS" w:hAnsi="Calibri" w:cs="Calibri"/>
                      <w:iCs/>
                      <w:sz w:val="18"/>
                      <w:szCs w:val="18"/>
                    </w:rPr>
                    <w:t xml:space="preserve">T </w:t>
                  </w:r>
                  <w:r w:rsidRPr="005911E6">
                    <w:rPr>
                      <w:rFonts w:ascii="Calibri" w:hAnsi="Calibri" w:cs="Calibri"/>
                      <w:sz w:val="18"/>
                      <w:szCs w:val="18"/>
                      <w:lang w:val="en-US"/>
                    </w:rPr>
                    <w:t xml:space="preserve"> 07 30 47 153</w:t>
                  </w:r>
                </w:p>
              </w:tc>
            </w:tr>
            <w:tr w:rsidR="00F007D8" w:rsidRPr="006A5D40" w14:paraId="569825EB" w14:textId="77777777" w:rsidTr="009A2AE9">
              <w:trPr>
                <w:trHeight w:val="225"/>
              </w:trPr>
              <w:tc>
                <w:tcPr>
                  <w:tcW w:w="2268" w:type="dxa"/>
                  <w:noWrap/>
                  <w:vAlign w:val="bottom"/>
                </w:tcPr>
                <w:p w14:paraId="75EE6B52" w14:textId="77777777" w:rsidR="00F007D8" w:rsidRPr="005911E6" w:rsidRDefault="00F007D8" w:rsidP="009A2AE9">
                  <w:pPr>
                    <w:rPr>
                      <w:rFonts w:ascii="Calibri" w:eastAsia="Arial Unicode MS" w:hAnsi="Calibri" w:cs="Calibri"/>
                      <w:iCs/>
                      <w:sz w:val="18"/>
                      <w:szCs w:val="18"/>
                    </w:rPr>
                  </w:pPr>
                  <w:r w:rsidRPr="005911E6">
                    <w:rPr>
                      <w:rFonts w:ascii="Calibri" w:eastAsia="Arial Unicode MS" w:hAnsi="Calibri" w:cs="Calibri"/>
                      <w:iCs/>
                      <w:sz w:val="18"/>
                      <w:szCs w:val="18"/>
                    </w:rPr>
                    <w:t>obcina@mirna.si</w:t>
                  </w:r>
                </w:p>
              </w:tc>
            </w:tr>
            <w:tr w:rsidR="00F007D8" w:rsidRPr="006A5D40" w14:paraId="0BD10C88" w14:textId="77777777" w:rsidTr="009A2AE9">
              <w:trPr>
                <w:trHeight w:val="225"/>
              </w:trPr>
              <w:tc>
                <w:tcPr>
                  <w:tcW w:w="2268" w:type="dxa"/>
                  <w:noWrap/>
                  <w:vAlign w:val="bottom"/>
                </w:tcPr>
                <w:p w14:paraId="25F38F66" w14:textId="77777777" w:rsidR="00F007D8" w:rsidRPr="005911E6" w:rsidRDefault="00F007D8" w:rsidP="009A2AE9">
                  <w:pPr>
                    <w:rPr>
                      <w:rFonts w:ascii="Calibri" w:eastAsia="Arial Unicode MS" w:hAnsi="Calibri" w:cs="Calibri"/>
                      <w:iCs/>
                      <w:sz w:val="18"/>
                      <w:szCs w:val="18"/>
                    </w:rPr>
                  </w:pPr>
                  <w:r w:rsidRPr="005911E6">
                    <w:rPr>
                      <w:rFonts w:ascii="Calibri" w:eastAsia="Arial Unicode MS" w:hAnsi="Calibri" w:cs="Calibri"/>
                      <w:iCs/>
                      <w:sz w:val="18"/>
                      <w:szCs w:val="18"/>
                    </w:rPr>
                    <w:t>http//www.mirna.si</w:t>
                  </w:r>
                </w:p>
              </w:tc>
            </w:tr>
          </w:tbl>
          <w:p w14:paraId="6DDA7407" w14:textId="77777777" w:rsidR="00F007D8" w:rsidRPr="006A5D40" w:rsidRDefault="00F007D8" w:rsidP="009A2AE9">
            <w:pPr>
              <w:pStyle w:val="Glava"/>
              <w:tabs>
                <w:tab w:val="clear" w:pos="9072"/>
                <w:tab w:val="left" w:pos="3402"/>
              </w:tabs>
              <w:spacing w:before="20" w:after="20"/>
              <w:ind w:right="5810"/>
              <w:rPr>
                <w:rFonts w:ascii="Calibri" w:hAnsi="Calibri" w:cs="Calibri"/>
                <w:highlight w:val="yellow"/>
              </w:rPr>
            </w:pPr>
          </w:p>
        </w:tc>
      </w:tr>
    </w:tbl>
    <w:p w14:paraId="6087ED11" w14:textId="77777777" w:rsidR="00F4434A" w:rsidRDefault="00F4434A" w:rsidP="00F4434A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2EC63F31" w14:textId="27541A76" w:rsidR="00F4434A" w:rsidRPr="00F4434A" w:rsidRDefault="00F4434A" w:rsidP="00F4434A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F4434A">
        <w:rPr>
          <w:rFonts w:asciiTheme="minorHAnsi" w:hAnsiTheme="minorHAnsi" w:cstheme="minorHAnsi"/>
          <w:b/>
          <w:sz w:val="28"/>
          <w:szCs w:val="28"/>
        </w:rPr>
        <w:t xml:space="preserve">OBRAZEC ZA ODDAJO PRIPOMB IN PREDLOGOV </w:t>
      </w:r>
    </w:p>
    <w:p w14:paraId="0672FA0B" w14:textId="77777777" w:rsidR="00F4434A" w:rsidRPr="00F4434A" w:rsidRDefault="00F4434A" w:rsidP="00F4434A">
      <w:pPr>
        <w:tabs>
          <w:tab w:val="left" w:pos="1920"/>
          <w:tab w:val="center" w:pos="4748"/>
        </w:tabs>
        <w:rPr>
          <w:rFonts w:asciiTheme="minorHAnsi" w:hAnsiTheme="minorHAnsi" w:cstheme="minorHAnsi"/>
          <w:b/>
          <w:sz w:val="28"/>
          <w:szCs w:val="28"/>
        </w:rPr>
      </w:pPr>
      <w:r w:rsidRPr="00F4434A">
        <w:rPr>
          <w:rFonts w:asciiTheme="minorHAnsi" w:hAnsiTheme="minorHAnsi" w:cstheme="minorHAnsi"/>
          <w:b/>
          <w:sz w:val="28"/>
          <w:szCs w:val="28"/>
        </w:rPr>
        <w:tab/>
      </w:r>
      <w:r w:rsidRPr="00F4434A">
        <w:rPr>
          <w:rFonts w:asciiTheme="minorHAnsi" w:hAnsiTheme="minorHAnsi" w:cstheme="minorHAnsi"/>
          <w:b/>
          <w:sz w:val="28"/>
          <w:szCs w:val="28"/>
        </w:rPr>
        <w:tab/>
        <w:t xml:space="preserve">JAVNA RAZGRNITEV </w:t>
      </w:r>
    </w:p>
    <w:p w14:paraId="03EF372A" w14:textId="7E1552E1" w:rsidR="00F4434A" w:rsidRPr="00F4434A" w:rsidRDefault="00F4434A" w:rsidP="00F4434A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 6 </w:t>
      </w:r>
      <w:r w:rsidRPr="00F4434A">
        <w:rPr>
          <w:rFonts w:asciiTheme="minorHAnsi" w:hAnsiTheme="minorHAnsi" w:cstheme="minorHAnsi"/>
          <w:b/>
          <w:sz w:val="28"/>
          <w:szCs w:val="28"/>
        </w:rPr>
        <w:t xml:space="preserve">SD OPN OBČINE </w:t>
      </w:r>
      <w:r>
        <w:rPr>
          <w:rFonts w:asciiTheme="minorHAnsi" w:hAnsiTheme="minorHAnsi" w:cstheme="minorHAnsi"/>
          <w:b/>
          <w:sz w:val="28"/>
          <w:szCs w:val="28"/>
        </w:rPr>
        <w:t xml:space="preserve">MIRNA </w:t>
      </w:r>
    </w:p>
    <w:p w14:paraId="0B23FE75" w14:textId="77777777" w:rsidR="00F4434A" w:rsidRPr="00F4434A" w:rsidRDefault="00F4434A" w:rsidP="00F4434A">
      <w:pPr>
        <w:jc w:val="center"/>
        <w:rPr>
          <w:rStyle w:val="Krepko"/>
          <w:rFonts w:asciiTheme="minorHAnsi" w:hAnsiTheme="minorHAnsi" w:cstheme="minorHAnsi"/>
          <w:b w:val="0"/>
        </w:rPr>
      </w:pPr>
      <w:r w:rsidRPr="00F4434A">
        <w:rPr>
          <w:rStyle w:val="Krepko"/>
          <w:rFonts w:asciiTheme="minorHAnsi" w:hAnsiTheme="minorHAnsi" w:cstheme="minorHAnsi"/>
          <w:b w:val="0"/>
        </w:rPr>
        <w:t xml:space="preserve"> (kratek postopek)</w:t>
      </w:r>
    </w:p>
    <w:p w14:paraId="7EE58AD1" w14:textId="77777777" w:rsidR="00F4434A" w:rsidRPr="00F4434A" w:rsidRDefault="00F4434A" w:rsidP="00F4434A">
      <w:pPr>
        <w:jc w:val="center"/>
        <w:rPr>
          <w:rFonts w:asciiTheme="minorHAnsi" w:hAnsiTheme="minorHAnsi" w:cstheme="minorHAnsi"/>
          <w:b/>
        </w:rPr>
      </w:pPr>
    </w:p>
    <w:p w14:paraId="470B7C98" w14:textId="77777777" w:rsidR="00F4434A" w:rsidRPr="00F4434A" w:rsidRDefault="00F4434A" w:rsidP="00F4434A">
      <w:pPr>
        <w:pBdr>
          <w:top w:val="single" w:sz="4" w:space="1" w:color="A6A6A6"/>
          <w:left w:val="single" w:sz="4" w:space="1" w:color="A6A6A6"/>
          <w:bottom w:val="single" w:sz="4" w:space="7" w:color="A6A6A6"/>
          <w:right w:val="single" w:sz="4" w:space="1" w:color="A6A6A6"/>
          <w:between w:val="single" w:sz="4" w:space="1" w:color="A6A6A6"/>
          <w:bar w:val="single" w:sz="4" w:color="808080"/>
        </w:pBdr>
        <w:rPr>
          <w:rFonts w:asciiTheme="minorHAnsi" w:hAnsiTheme="minorHAnsi" w:cstheme="minorHAnsi"/>
          <w:sz w:val="22"/>
          <w:szCs w:val="22"/>
        </w:rPr>
      </w:pPr>
      <w:r w:rsidRPr="00F4434A">
        <w:rPr>
          <w:rFonts w:asciiTheme="minorHAnsi" w:hAnsiTheme="minorHAnsi" w:cstheme="minorHAnsi"/>
          <w:sz w:val="22"/>
          <w:szCs w:val="22"/>
        </w:rPr>
        <w:t>Ime in priimek:</w:t>
      </w:r>
    </w:p>
    <w:p w14:paraId="1EB7B90C" w14:textId="77777777" w:rsidR="00F4434A" w:rsidRPr="00F4434A" w:rsidRDefault="00F4434A" w:rsidP="00F4434A">
      <w:pPr>
        <w:pBdr>
          <w:top w:val="single" w:sz="4" w:space="1" w:color="A6A6A6"/>
          <w:left w:val="single" w:sz="4" w:space="1" w:color="A6A6A6"/>
          <w:bottom w:val="single" w:sz="4" w:space="7" w:color="A6A6A6"/>
          <w:right w:val="single" w:sz="4" w:space="1" w:color="A6A6A6"/>
          <w:between w:val="single" w:sz="4" w:space="1" w:color="A6A6A6"/>
          <w:bar w:val="single" w:sz="4" w:color="808080"/>
        </w:pBdr>
        <w:rPr>
          <w:rFonts w:asciiTheme="minorHAnsi" w:hAnsiTheme="minorHAnsi" w:cstheme="minorHAnsi"/>
          <w:sz w:val="22"/>
          <w:szCs w:val="22"/>
        </w:rPr>
      </w:pPr>
      <w:r w:rsidRPr="00F4434A">
        <w:rPr>
          <w:rFonts w:asciiTheme="minorHAnsi" w:hAnsiTheme="minorHAnsi" w:cstheme="minorHAnsi"/>
          <w:sz w:val="22"/>
          <w:szCs w:val="22"/>
        </w:rPr>
        <w:t xml:space="preserve">Naslov: </w:t>
      </w:r>
    </w:p>
    <w:p w14:paraId="0942D56F" w14:textId="77777777" w:rsidR="00F4434A" w:rsidRPr="00F4434A" w:rsidRDefault="00F4434A" w:rsidP="00F4434A">
      <w:pPr>
        <w:pBdr>
          <w:top w:val="single" w:sz="4" w:space="1" w:color="A6A6A6"/>
          <w:left w:val="single" w:sz="4" w:space="1" w:color="A6A6A6"/>
          <w:bottom w:val="single" w:sz="4" w:space="7" w:color="A6A6A6"/>
          <w:right w:val="single" w:sz="4" w:space="1" w:color="A6A6A6"/>
          <w:between w:val="single" w:sz="4" w:space="1" w:color="A6A6A6"/>
          <w:bar w:val="single" w:sz="4" w:color="808080"/>
        </w:pBdr>
        <w:rPr>
          <w:rFonts w:asciiTheme="minorHAnsi" w:hAnsiTheme="minorHAnsi" w:cstheme="minorHAnsi"/>
          <w:sz w:val="22"/>
          <w:szCs w:val="22"/>
        </w:rPr>
      </w:pPr>
      <w:r w:rsidRPr="00F4434A">
        <w:rPr>
          <w:rFonts w:asciiTheme="minorHAnsi" w:hAnsiTheme="minorHAnsi" w:cstheme="minorHAnsi"/>
          <w:sz w:val="22"/>
          <w:szCs w:val="22"/>
        </w:rPr>
        <w:t xml:space="preserve">Telefonska številka: </w:t>
      </w:r>
    </w:p>
    <w:p w14:paraId="6402AF28" w14:textId="77777777" w:rsidR="00F4434A" w:rsidRPr="00F4434A" w:rsidRDefault="00F4434A" w:rsidP="00F4434A">
      <w:pPr>
        <w:pBdr>
          <w:top w:val="single" w:sz="4" w:space="1" w:color="A6A6A6"/>
          <w:left w:val="single" w:sz="4" w:space="1" w:color="A6A6A6"/>
          <w:bottom w:val="single" w:sz="4" w:space="7" w:color="A6A6A6"/>
          <w:right w:val="single" w:sz="4" w:space="1" w:color="A6A6A6"/>
          <w:between w:val="single" w:sz="4" w:space="1" w:color="A6A6A6"/>
          <w:bar w:val="single" w:sz="4" w:color="808080"/>
        </w:pBdr>
        <w:rPr>
          <w:rFonts w:asciiTheme="minorHAnsi" w:hAnsiTheme="minorHAnsi" w:cstheme="minorHAnsi"/>
          <w:sz w:val="22"/>
          <w:szCs w:val="22"/>
        </w:rPr>
      </w:pPr>
      <w:r w:rsidRPr="00F4434A">
        <w:rPr>
          <w:rFonts w:asciiTheme="minorHAnsi" w:hAnsiTheme="minorHAnsi" w:cstheme="minorHAnsi"/>
          <w:sz w:val="22"/>
          <w:szCs w:val="22"/>
        </w:rPr>
        <w:t xml:space="preserve">Datum: </w:t>
      </w:r>
    </w:p>
    <w:p w14:paraId="56067556" w14:textId="77777777" w:rsidR="00F4434A" w:rsidRPr="00F4434A" w:rsidRDefault="00F4434A" w:rsidP="00F4434A">
      <w:pPr>
        <w:rPr>
          <w:rFonts w:asciiTheme="minorHAnsi" w:hAnsiTheme="minorHAnsi" w:cstheme="minorHAnsi"/>
          <w:sz w:val="22"/>
          <w:szCs w:val="22"/>
        </w:rPr>
      </w:pPr>
      <w:r w:rsidRPr="00F4434A">
        <w:rPr>
          <w:rFonts w:asciiTheme="minorHAnsi" w:eastAsia="Arial" w:hAnsiTheme="minorHAnsi" w:cstheme="minorHAnsi"/>
          <w:color w:val="000000"/>
          <w:sz w:val="22"/>
          <w:szCs w:val="22"/>
        </w:rPr>
        <w:t>Dovolim,</w:t>
      </w:r>
      <w:r w:rsidRPr="00F4434A">
        <w:rPr>
          <w:rFonts w:asciiTheme="minorHAnsi" w:hAnsiTheme="minorHAnsi" w:cstheme="minorHAnsi"/>
          <w:sz w:val="22"/>
          <w:szCs w:val="22"/>
        </w:rPr>
        <w:t xml:space="preserve"> da se v stališčih do pripomb javnosti objavi moje ime in priimek (obkroži):         DA           NE</w:t>
      </w:r>
    </w:p>
    <w:p w14:paraId="50D03BFC" w14:textId="75CAFD94" w:rsidR="00F4434A" w:rsidRPr="00F4434A" w:rsidRDefault="00F4434A" w:rsidP="00F4434A">
      <w:pPr>
        <w:rPr>
          <w:rFonts w:asciiTheme="minorHAnsi" w:hAnsiTheme="minorHAnsi" w:cstheme="minorHAnsi"/>
          <w:sz w:val="22"/>
          <w:szCs w:val="22"/>
        </w:rPr>
      </w:pPr>
      <w:r w:rsidRPr="00F4434A">
        <w:rPr>
          <w:rFonts w:asciiTheme="minorHAnsi" w:hAnsiTheme="minorHAnsi" w:cstheme="minorHAnsi"/>
          <w:sz w:val="22"/>
          <w:szCs w:val="22"/>
        </w:rPr>
        <w:t>Pripomba:</w:t>
      </w:r>
    </w:p>
    <w:tbl>
      <w:tblPr>
        <w:tblW w:w="0" w:type="auto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9345"/>
      </w:tblGrid>
      <w:tr w:rsidR="00F4434A" w:rsidRPr="00F4434A" w14:paraId="75302A3B" w14:textId="77777777" w:rsidTr="005B1529">
        <w:trPr>
          <w:trHeight w:val="4335"/>
        </w:trPr>
        <w:tc>
          <w:tcPr>
            <w:tcW w:w="9637" w:type="dxa"/>
          </w:tcPr>
          <w:p w14:paraId="5F9A00EC" w14:textId="77777777" w:rsidR="00F4434A" w:rsidRPr="00F4434A" w:rsidRDefault="00F4434A" w:rsidP="005B15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222376D" w14:textId="77777777" w:rsidR="00F4434A" w:rsidRPr="00F4434A" w:rsidRDefault="00F4434A" w:rsidP="005B15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5B51455" w14:textId="77777777" w:rsidR="00F4434A" w:rsidRPr="00F4434A" w:rsidRDefault="00F4434A" w:rsidP="005B15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ED9E282" w14:textId="77777777" w:rsidR="00F4434A" w:rsidRPr="00F4434A" w:rsidRDefault="00F4434A" w:rsidP="005B15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7D38911" w14:textId="77777777" w:rsidR="00F4434A" w:rsidRPr="00F4434A" w:rsidRDefault="00F4434A" w:rsidP="005B15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93E241F" w14:textId="77777777" w:rsidR="00F4434A" w:rsidRPr="00F4434A" w:rsidRDefault="00F4434A" w:rsidP="005B15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FFC9605" w14:textId="77777777" w:rsidR="00F4434A" w:rsidRPr="00F4434A" w:rsidRDefault="00F4434A" w:rsidP="005B15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8143913" w14:textId="77777777" w:rsidR="00F4434A" w:rsidRPr="00F4434A" w:rsidRDefault="00F4434A" w:rsidP="005B15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ADE6019" w14:textId="77777777" w:rsidR="00F4434A" w:rsidRPr="00F4434A" w:rsidRDefault="00F4434A" w:rsidP="005B15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01982E3" w14:textId="77777777" w:rsidR="00F4434A" w:rsidRPr="00F4434A" w:rsidRDefault="00F4434A" w:rsidP="005B15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DBF1634" w14:textId="77777777" w:rsidR="00F4434A" w:rsidRPr="00F4434A" w:rsidRDefault="00F4434A" w:rsidP="005B15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6C3BDA1" w14:textId="77777777" w:rsidR="00F4434A" w:rsidRPr="00F4434A" w:rsidRDefault="00F4434A" w:rsidP="005B15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E4EA354" w14:textId="77777777" w:rsidR="00F4434A" w:rsidRPr="00F4434A" w:rsidRDefault="00F4434A" w:rsidP="005B15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9DC9F2F" w14:textId="77777777" w:rsidR="00F4434A" w:rsidRPr="00F4434A" w:rsidRDefault="00F4434A" w:rsidP="005B15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FD3CDD4" w14:textId="77777777" w:rsidR="00F4434A" w:rsidRPr="00F4434A" w:rsidRDefault="00F4434A" w:rsidP="005B15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B8C0C3F" w14:textId="77777777" w:rsidR="00F4434A" w:rsidRPr="00F4434A" w:rsidRDefault="00F4434A" w:rsidP="005B15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6BE7247" w14:textId="77777777" w:rsidR="00F4434A" w:rsidRPr="00F4434A" w:rsidRDefault="00F4434A" w:rsidP="005B15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332D9C6" w14:textId="77777777" w:rsidR="00F4434A" w:rsidRPr="00F4434A" w:rsidRDefault="00F4434A" w:rsidP="005B15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0D93B72" w14:textId="77777777" w:rsidR="00F4434A" w:rsidRPr="00F4434A" w:rsidRDefault="00F4434A" w:rsidP="005B15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8CA7F4C" w14:textId="77777777" w:rsidR="00F4434A" w:rsidRPr="00F4434A" w:rsidRDefault="00F4434A" w:rsidP="005B15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B825C40" w14:textId="77777777" w:rsidR="00F4434A" w:rsidRPr="00F4434A" w:rsidRDefault="00F4434A" w:rsidP="005B15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319F4B2" w14:textId="77777777" w:rsidR="00F4434A" w:rsidRPr="00F4434A" w:rsidRDefault="00F4434A" w:rsidP="005B15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5CD0471" w14:textId="67D2201A" w:rsidR="00F4434A" w:rsidRPr="00F4434A" w:rsidRDefault="00F4434A" w:rsidP="005B15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3D11FB4" w14:textId="076F1F5D" w:rsidR="00F4434A" w:rsidRPr="00F4434A" w:rsidRDefault="00F4434A" w:rsidP="00F4434A">
      <w:pPr>
        <w:ind w:left="-142"/>
        <w:rPr>
          <w:rFonts w:asciiTheme="minorHAnsi" w:hAnsiTheme="minorHAnsi" w:cstheme="minorHAnsi"/>
          <w:sz w:val="16"/>
          <w:szCs w:val="16"/>
        </w:rPr>
      </w:pPr>
      <w:r w:rsidRPr="00F4434A">
        <w:rPr>
          <w:rFonts w:asciiTheme="minorHAnsi" w:hAnsiTheme="minorHAnsi"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F8CECC" wp14:editId="4A3DDCFE">
                <wp:simplePos x="0" y="0"/>
                <wp:positionH relativeFrom="column">
                  <wp:posOffset>3241040</wp:posOffset>
                </wp:positionH>
                <wp:positionV relativeFrom="paragraph">
                  <wp:posOffset>96140</wp:posOffset>
                </wp:positionV>
                <wp:extent cx="2667000" cy="781050"/>
                <wp:effectExtent l="0" t="0" r="0" b="0"/>
                <wp:wrapNone/>
                <wp:docPr id="307" name="Polje z besedilo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7000" cy="781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225341" w14:textId="77777777" w:rsidR="00F4434A" w:rsidRPr="00F4434A" w:rsidRDefault="00F4434A" w:rsidP="00F4434A">
                            <w:pPr>
                              <w:spacing w:line="360" w:lineRule="auto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F4434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Podpis:</w:t>
                            </w:r>
                          </w:p>
                          <w:p w14:paraId="6FE0DB39" w14:textId="0400C963" w:rsidR="00F4434A" w:rsidRPr="00506172" w:rsidRDefault="00F4434A" w:rsidP="00F4434A">
                            <w:pPr>
                              <w:spacing w:line="360" w:lineRule="auto"/>
                              <w:jc w:val="right"/>
                              <w:rPr>
                                <w:rFonts w:ascii="Arial" w:hAnsi="Arial" w:cs="Arial"/>
                                <w:color w:val="A6A6A6"/>
                              </w:rPr>
                            </w:pPr>
                            <w:r w:rsidRPr="00506172">
                              <w:rPr>
                                <w:rFonts w:ascii="Arial" w:hAnsi="Arial" w:cs="Arial"/>
                                <w:color w:val="A6A6A6"/>
                              </w:rPr>
                              <w:t>__________________________</w:t>
                            </w:r>
                            <w:r>
                              <w:rPr>
                                <w:rFonts w:ascii="Arial" w:hAnsi="Arial" w:cs="Arial"/>
                                <w:color w:val="A6A6A6"/>
                              </w:rPr>
                              <w:t>__</w:t>
                            </w:r>
                          </w:p>
                          <w:p w14:paraId="2047083B" w14:textId="77777777" w:rsidR="00F4434A" w:rsidRPr="00355D7E" w:rsidRDefault="00F4434A" w:rsidP="00F4434A">
                            <w:pPr>
                              <w:jc w:val="right"/>
                              <w:rPr>
                                <w:rFonts w:ascii="Arial" w:hAnsi="Arial" w:cs="Arial"/>
                              </w:rPr>
                            </w:pPr>
                            <w:r w:rsidRPr="00355D7E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60136FE9" w14:textId="77777777" w:rsidR="00F4434A" w:rsidRDefault="00F4434A" w:rsidP="00F4434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F8CECC" id="_x0000_t202" coordsize="21600,21600" o:spt="202" path="m,l,21600r21600,l21600,xe">
                <v:stroke joinstyle="miter"/>
                <v:path gradientshapeok="t" o:connecttype="rect"/>
              </v:shapetype>
              <v:shape id="Polje z besedilom 2" o:spid="_x0000_s1026" type="#_x0000_t202" style="position:absolute;left:0;text-align:left;margin-left:255.2pt;margin-top:7.55pt;width:210pt;height:6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" stroked="f">
                <v:textbox>
                  <w:txbxContent>
                    <w:p w14:paraId="70225341" w14:textId="77777777" w:rsidR="00F4434A" w:rsidRPr="00F4434A" w:rsidRDefault="00F4434A" w:rsidP="00F4434A">
                      <w:pPr>
                        <w:spacing w:line="360" w:lineRule="auto"/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F4434A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Podpis:</w:t>
                      </w:r>
                    </w:p>
                    <w:p w14:paraId="6FE0DB39" w14:textId="0400C963" w:rsidR="00F4434A" w:rsidRPr="00506172" w:rsidRDefault="00F4434A" w:rsidP="00F4434A">
                      <w:pPr>
                        <w:spacing w:line="360" w:lineRule="auto"/>
                        <w:jc w:val="right"/>
                        <w:rPr>
                          <w:rFonts w:ascii="Arial" w:hAnsi="Arial" w:cs="Arial"/>
                          <w:color w:val="A6A6A6"/>
                        </w:rPr>
                      </w:pPr>
                      <w:r w:rsidRPr="00506172">
                        <w:rPr>
                          <w:rFonts w:ascii="Arial" w:hAnsi="Arial" w:cs="Arial"/>
                          <w:color w:val="A6A6A6"/>
                        </w:rPr>
                        <w:t>__________________________</w:t>
                      </w:r>
                      <w:r>
                        <w:rPr>
                          <w:rFonts w:ascii="Arial" w:hAnsi="Arial" w:cs="Arial"/>
                          <w:color w:val="A6A6A6"/>
                        </w:rPr>
                        <w:t>__</w:t>
                      </w:r>
                    </w:p>
                    <w:p w14:paraId="2047083B" w14:textId="77777777" w:rsidR="00F4434A" w:rsidRPr="00355D7E" w:rsidRDefault="00F4434A" w:rsidP="00F4434A">
                      <w:pPr>
                        <w:jc w:val="right"/>
                        <w:rPr>
                          <w:rFonts w:ascii="Arial" w:hAnsi="Arial" w:cs="Arial"/>
                        </w:rPr>
                      </w:pPr>
                      <w:r w:rsidRPr="00355D7E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60136FE9" w14:textId="77777777" w:rsidR="00F4434A" w:rsidRDefault="00F4434A" w:rsidP="00F4434A"/>
                  </w:txbxContent>
                </v:textbox>
              </v:shape>
            </w:pict>
          </mc:Fallback>
        </mc:AlternateContent>
      </w:r>
    </w:p>
    <w:p w14:paraId="18BA296A" w14:textId="5B1697DF" w:rsidR="00F4434A" w:rsidRPr="00F4434A" w:rsidRDefault="00F4434A" w:rsidP="00F4434A">
      <w:pPr>
        <w:rPr>
          <w:rFonts w:asciiTheme="minorHAnsi" w:hAnsiTheme="minorHAnsi" w:cstheme="minorHAnsi"/>
          <w:sz w:val="22"/>
          <w:szCs w:val="22"/>
        </w:rPr>
      </w:pPr>
      <w:r w:rsidRPr="00F4434A">
        <w:rPr>
          <w:rFonts w:asciiTheme="minorHAnsi" w:hAnsiTheme="minorHAnsi" w:cstheme="minorHAnsi"/>
          <w:sz w:val="22"/>
          <w:szCs w:val="22"/>
        </w:rPr>
        <w:t>Priloge:</w:t>
      </w:r>
    </w:p>
    <w:p w14:paraId="38D38600" w14:textId="77777777" w:rsidR="00F4434A" w:rsidRPr="00F4434A" w:rsidRDefault="00F4434A" w:rsidP="00F4434A">
      <w:pPr>
        <w:rPr>
          <w:rFonts w:asciiTheme="minorHAnsi" w:hAnsiTheme="minorHAnsi" w:cstheme="minorHAnsi"/>
          <w:color w:val="A6A6A6"/>
          <w:sz w:val="22"/>
          <w:szCs w:val="22"/>
        </w:rPr>
      </w:pPr>
      <w:r w:rsidRPr="00F4434A">
        <w:rPr>
          <w:rFonts w:asciiTheme="minorHAnsi" w:hAnsiTheme="minorHAnsi" w:cstheme="minorHAnsi"/>
          <w:color w:val="A6A6A6"/>
          <w:sz w:val="22"/>
          <w:szCs w:val="22"/>
        </w:rPr>
        <w:t>- _________________________</w:t>
      </w:r>
    </w:p>
    <w:p w14:paraId="25C87436" w14:textId="77777777" w:rsidR="00F4434A" w:rsidRPr="00F4434A" w:rsidRDefault="00F4434A" w:rsidP="00F4434A">
      <w:pPr>
        <w:rPr>
          <w:rFonts w:asciiTheme="minorHAnsi" w:hAnsiTheme="minorHAnsi" w:cstheme="minorHAnsi"/>
          <w:color w:val="A6A6A6"/>
          <w:sz w:val="22"/>
          <w:szCs w:val="22"/>
        </w:rPr>
      </w:pPr>
      <w:r w:rsidRPr="00F4434A">
        <w:rPr>
          <w:rFonts w:asciiTheme="minorHAnsi" w:hAnsiTheme="minorHAnsi" w:cstheme="minorHAnsi"/>
          <w:color w:val="A6A6A6"/>
          <w:sz w:val="22"/>
          <w:szCs w:val="22"/>
        </w:rPr>
        <w:t>- _________________________</w:t>
      </w:r>
    </w:p>
    <w:p w14:paraId="3A526974" w14:textId="77777777" w:rsidR="00F4434A" w:rsidRPr="00F4434A" w:rsidRDefault="00F4434A" w:rsidP="00F4434A">
      <w:pPr>
        <w:pStyle w:val="Brezrazmikov"/>
        <w:jc w:val="both"/>
        <w:rPr>
          <w:rFonts w:asciiTheme="minorHAnsi" w:hAnsiTheme="minorHAnsi" w:cstheme="minorHAnsi"/>
        </w:rPr>
      </w:pPr>
    </w:p>
    <w:p w14:paraId="69B95F68" w14:textId="77777777" w:rsidR="00F4434A" w:rsidRPr="00F4434A" w:rsidRDefault="00F4434A" w:rsidP="00F4434A">
      <w:pPr>
        <w:pStyle w:val="Brezrazmikov"/>
        <w:jc w:val="both"/>
        <w:rPr>
          <w:rFonts w:asciiTheme="minorHAnsi" w:hAnsiTheme="minorHAnsi" w:cstheme="minorHAnsi"/>
        </w:rPr>
      </w:pPr>
    </w:p>
    <w:p w14:paraId="53FD8501" w14:textId="51D47F21" w:rsidR="00F007D8" w:rsidRPr="00F4434A" w:rsidRDefault="00F4434A" w:rsidP="00A6684E">
      <w:pPr>
        <w:pStyle w:val="Brezrazmikov"/>
        <w:rPr>
          <w:rFonts w:asciiTheme="minorHAnsi" w:hAnsiTheme="minorHAnsi" w:cstheme="minorHAnsi"/>
          <w:highlight w:val="yellow"/>
        </w:rPr>
      </w:pPr>
      <w:r w:rsidRPr="00F4434A">
        <w:rPr>
          <w:rFonts w:asciiTheme="minorHAnsi" w:hAnsiTheme="minorHAnsi" w:cstheme="minorHAnsi"/>
          <w:bCs/>
        </w:rPr>
        <w:t>Izpolnjen obrazec oddajte v sprejemni p</w:t>
      </w:r>
      <w:r w:rsidR="00A6684E">
        <w:rPr>
          <w:rFonts w:asciiTheme="minorHAnsi" w:hAnsiTheme="minorHAnsi" w:cstheme="minorHAnsi"/>
          <w:bCs/>
        </w:rPr>
        <w:t>i</w:t>
      </w:r>
      <w:r w:rsidRPr="00F4434A">
        <w:rPr>
          <w:rFonts w:asciiTheme="minorHAnsi" w:hAnsiTheme="minorHAnsi" w:cstheme="minorHAnsi"/>
          <w:bCs/>
        </w:rPr>
        <w:t>sarni občine</w:t>
      </w:r>
      <w:r w:rsidR="00A6684E">
        <w:rPr>
          <w:rFonts w:asciiTheme="minorHAnsi" w:hAnsiTheme="minorHAnsi" w:cstheme="minorHAnsi"/>
          <w:bCs/>
        </w:rPr>
        <w:t>,</w:t>
      </w:r>
      <w:r w:rsidRPr="00F4434A">
        <w:rPr>
          <w:rFonts w:asciiTheme="minorHAnsi" w:hAnsiTheme="minorHAnsi" w:cstheme="minorHAnsi"/>
          <w:bCs/>
        </w:rPr>
        <w:t xml:space="preserve"> po pošti ali po elektronski pošti</w:t>
      </w:r>
      <w:r w:rsidR="00A6684E">
        <w:rPr>
          <w:rFonts w:asciiTheme="minorHAnsi" w:hAnsiTheme="minorHAnsi" w:cstheme="minorHAnsi"/>
          <w:bCs/>
        </w:rPr>
        <w:t xml:space="preserve"> na </w:t>
      </w:r>
      <w:hyperlink r:id="rId10" w:history="1">
        <w:r w:rsidR="00A6684E" w:rsidRPr="00086798">
          <w:rPr>
            <w:rStyle w:val="Hiperpovezava"/>
            <w:rFonts w:asciiTheme="minorHAnsi" w:hAnsiTheme="minorHAnsi" w:cstheme="minorHAnsi"/>
            <w:bCs/>
          </w:rPr>
          <w:t>obcina@mirna.si</w:t>
        </w:r>
      </w:hyperlink>
      <w:r w:rsidR="00A6684E">
        <w:rPr>
          <w:rFonts w:asciiTheme="minorHAnsi" w:hAnsiTheme="minorHAnsi" w:cstheme="minorHAnsi"/>
          <w:bCs/>
        </w:rPr>
        <w:t xml:space="preserve">. </w:t>
      </w:r>
      <w:r w:rsidRPr="00F4434A">
        <w:rPr>
          <w:rFonts w:asciiTheme="minorHAnsi" w:hAnsiTheme="minorHAnsi" w:cstheme="minorHAnsi"/>
          <w:bCs/>
        </w:rPr>
        <w:t>Obravnavane bodo vse pripombe prejete v času trajanja javne razgrnitve</w:t>
      </w:r>
      <w:r w:rsidRPr="00F4434A">
        <w:rPr>
          <w:rFonts w:asciiTheme="minorHAnsi" w:hAnsiTheme="minorHAnsi" w:cstheme="minorHAnsi"/>
        </w:rPr>
        <w:t>.</w:t>
      </w:r>
    </w:p>
    <w:sectPr w:rsidR="00F007D8" w:rsidRPr="00F4434A" w:rsidSect="00EB6EE6">
      <w:footerReference w:type="default" r:id="rId11"/>
      <w:pgSz w:w="11906" w:h="16838"/>
      <w:pgMar w:top="1418" w:right="1133" w:bottom="1135" w:left="1418" w:header="0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C27327" w14:textId="77777777" w:rsidR="009A347C" w:rsidRDefault="009A347C" w:rsidP="00C807BA">
      <w:r>
        <w:separator/>
      </w:r>
    </w:p>
  </w:endnote>
  <w:endnote w:type="continuationSeparator" w:id="0">
    <w:p w14:paraId="6B54B428" w14:textId="77777777" w:rsidR="009A347C" w:rsidRDefault="009A347C" w:rsidP="00C80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ArialNarrow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3C08E" w14:textId="77777777" w:rsidR="00DC0668" w:rsidRPr="00DC0668" w:rsidRDefault="00DC0668">
    <w:pPr>
      <w:pStyle w:val="Noga"/>
      <w:jc w:val="center"/>
      <w:rPr>
        <w:rFonts w:asciiTheme="minorHAnsi" w:hAnsiTheme="minorHAnsi" w:cstheme="minorHAnsi"/>
        <w:caps/>
        <w:noProof/>
        <w:sz w:val="20"/>
        <w:szCs w:val="20"/>
      </w:rPr>
    </w:pPr>
    <w:r w:rsidRPr="00DC0668">
      <w:rPr>
        <w:rFonts w:asciiTheme="minorHAnsi" w:hAnsiTheme="minorHAnsi" w:cstheme="minorHAnsi"/>
        <w:caps/>
        <w:sz w:val="20"/>
        <w:szCs w:val="20"/>
      </w:rPr>
      <w:fldChar w:fldCharType="begin"/>
    </w:r>
    <w:r w:rsidRPr="00DC0668">
      <w:rPr>
        <w:rFonts w:asciiTheme="minorHAnsi" w:hAnsiTheme="minorHAnsi" w:cstheme="minorHAnsi"/>
        <w:caps/>
        <w:sz w:val="20"/>
        <w:szCs w:val="20"/>
      </w:rPr>
      <w:instrText xml:space="preserve"> PAGE   \* MERGEFORMAT </w:instrText>
    </w:r>
    <w:r w:rsidRPr="00DC0668">
      <w:rPr>
        <w:rFonts w:asciiTheme="minorHAnsi" w:hAnsiTheme="minorHAnsi" w:cstheme="minorHAnsi"/>
        <w:caps/>
        <w:sz w:val="20"/>
        <w:szCs w:val="20"/>
      </w:rPr>
      <w:fldChar w:fldCharType="separate"/>
    </w:r>
    <w:r w:rsidRPr="00DC0668">
      <w:rPr>
        <w:rFonts w:asciiTheme="minorHAnsi" w:hAnsiTheme="minorHAnsi" w:cstheme="minorHAnsi"/>
        <w:caps/>
        <w:noProof/>
        <w:sz w:val="20"/>
        <w:szCs w:val="20"/>
      </w:rPr>
      <w:t>2</w:t>
    </w:r>
    <w:r w:rsidRPr="00DC0668">
      <w:rPr>
        <w:rFonts w:asciiTheme="minorHAnsi" w:hAnsiTheme="minorHAnsi" w:cstheme="minorHAnsi"/>
        <w:caps/>
        <w:noProof/>
        <w:sz w:val="20"/>
        <w:szCs w:val="20"/>
      </w:rPr>
      <w:fldChar w:fldCharType="end"/>
    </w:r>
  </w:p>
  <w:p w14:paraId="65A6D8B1" w14:textId="6A9E7BE4" w:rsidR="00A571A7" w:rsidRDefault="00A571A7" w:rsidP="00F519CB">
    <w:pPr>
      <w:pStyle w:val="Noga"/>
      <w:tabs>
        <w:tab w:val="clear" w:pos="4536"/>
        <w:tab w:val="clear" w:pos="9072"/>
        <w:tab w:val="left" w:pos="399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4F0C16" w14:textId="77777777" w:rsidR="009A347C" w:rsidRDefault="009A347C" w:rsidP="00C807BA">
      <w:r>
        <w:separator/>
      </w:r>
    </w:p>
  </w:footnote>
  <w:footnote w:type="continuationSeparator" w:id="0">
    <w:p w14:paraId="23612900" w14:textId="77777777" w:rsidR="009A347C" w:rsidRDefault="009A347C" w:rsidP="00C807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8"/>
    <w:lvl w:ilvl="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cs="Times New Roman"/>
      </w:rPr>
    </w:lvl>
  </w:abstractNum>
  <w:abstractNum w:abstractNumId="1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00000014"/>
    <w:multiLevelType w:val="singleLevel"/>
    <w:tmpl w:val="00000014"/>
    <w:name w:val="WW8Num23"/>
    <w:lvl w:ilvl="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cs="Times New Roman"/>
      </w:rPr>
    </w:lvl>
  </w:abstractNum>
  <w:abstractNum w:abstractNumId="3" w15:restartNumberingAfterBreak="0">
    <w:nsid w:val="00000019"/>
    <w:multiLevelType w:val="multilevel"/>
    <w:tmpl w:val="00000019"/>
    <w:name w:val="WW8Num29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900"/>
        </w:tabs>
        <w:ind w:left="9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1800"/>
        </w:tabs>
        <w:ind w:left="18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2700"/>
        </w:tabs>
        <w:ind w:left="2700" w:hanging="180"/>
      </w:pPr>
      <w:rPr>
        <w:rFonts w:cs="Times New Roman"/>
      </w:rPr>
    </w:lvl>
  </w:abstractNum>
  <w:abstractNum w:abstractNumId="4" w15:restartNumberingAfterBreak="0">
    <w:nsid w:val="0000001D"/>
    <w:multiLevelType w:val="multilevel"/>
    <w:tmpl w:val="0000001D"/>
    <w:name w:val="WW8Num34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900"/>
        </w:tabs>
        <w:ind w:left="9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1800"/>
        </w:tabs>
        <w:ind w:left="18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2700"/>
        </w:tabs>
        <w:ind w:left="2700" w:hanging="180"/>
      </w:pPr>
      <w:rPr>
        <w:rFonts w:cs="Times New Roman"/>
      </w:rPr>
    </w:lvl>
  </w:abstractNum>
  <w:abstractNum w:abstractNumId="5" w15:restartNumberingAfterBreak="0">
    <w:nsid w:val="00000024"/>
    <w:multiLevelType w:val="singleLevel"/>
    <w:tmpl w:val="00000024"/>
    <w:lvl w:ilvl="0">
      <w:start w:val="1"/>
      <w:numFmt w:val="bullet"/>
      <w:pStyle w:val="odlok-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 w15:restartNumberingAfterBreak="0">
    <w:nsid w:val="00000027"/>
    <w:multiLevelType w:val="singleLevel"/>
    <w:tmpl w:val="00000027"/>
    <w:name w:val="WW8Num44"/>
    <w:lvl w:ilvl="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cs="Times New Roman"/>
      </w:rPr>
    </w:lvl>
  </w:abstractNum>
  <w:abstractNum w:abstractNumId="7" w15:restartNumberingAfterBreak="0">
    <w:nsid w:val="00000028"/>
    <w:multiLevelType w:val="singleLevel"/>
    <w:tmpl w:val="00000028"/>
    <w:name w:val="WW8Num4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8" w15:restartNumberingAfterBreak="0">
    <w:nsid w:val="0000002E"/>
    <w:multiLevelType w:val="multilevel"/>
    <w:tmpl w:val="0000002E"/>
    <w:name w:val="WW8Num5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9" w15:restartNumberingAfterBreak="0">
    <w:nsid w:val="00000034"/>
    <w:multiLevelType w:val="singleLevel"/>
    <w:tmpl w:val="00000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0" w15:restartNumberingAfterBreak="0">
    <w:nsid w:val="090419BB"/>
    <w:multiLevelType w:val="hybridMultilevel"/>
    <w:tmpl w:val="ACDCDF16"/>
    <w:lvl w:ilvl="0" w:tplc="3DB6E2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DE2274"/>
    <w:multiLevelType w:val="multilevel"/>
    <w:tmpl w:val="568ED850"/>
    <w:lvl w:ilvl="0">
      <w:start w:val="1"/>
      <w:numFmt w:val="bullet"/>
      <w:lvlText w:val=""/>
      <w:lvlJc w:val="left"/>
      <w:pPr>
        <w:tabs>
          <w:tab w:val="num" w:pos="359"/>
        </w:tabs>
        <w:ind w:left="359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39"/>
        </w:tabs>
        <w:ind w:left="1439" w:hanging="360"/>
      </w:pPr>
      <w:rPr>
        <w:rFonts w:cs="Times New Roman"/>
      </w:rPr>
    </w:lvl>
    <w:lvl w:ilvl="2">
      <w:start w:val="1"/>
      <w:numFmt w:val="decimal"/>
      <w:lvlText w:val="(%3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numFmt w:val="bullet"/>
      <w:lvlText w:val="•"/>
      <w:lvlJc w:val="left"/>
      <w:pPr>
        <w:ind w:left="2879" w:hanging="360"/>
      </w:pPr>
      <w:rPr>
        <w:rFonts w:ascii="Tahoma" w:eastAsia="Times New Roman" w:hAnsi="Tahoma" w:hint="default"/>
      </w:rPr>
    </w:lvl>
    <w:lvl w:ilvl="4">
      <w:start w:val="1"/>
      <w:numFmt w:val="lowerLetter"/>
      <w:lvlText w:val="%5."/>
      <w:lvlJc w:val="left"/>
      <w:pPr>
        <w:tabs>
          <w:tab w:val="num" w:pos="3599"/>
        </w:tabs>
        <w:ind w:left="3599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19"/>
        </w:tabs>
        <w:ind w:left="4319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39"/>
        </w:tabs>
        <w:ind w:left="5039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59"/>
        </w:tabs>
        <w:ind w:left="5759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79"/>
        </w:tabs>
        <w:ind w:left="6479" w:hanging="180"/>
      </w:pPr>
      <w:rPr>
        <w:rFonts w:cs="Times New Roman"/>
      </w:rPr>
    </w:lvl>
  </w:abstractNum>
  <w:abstractNum w:abstractNumId="12" w15:restartNumberingAfterBreak="0">
    <w:nsid w:val="14FE0C4A"/>
    <w:multiLevelType w:val="hybridMultilevel"/>
    <w:tmpl w:val="1F623E8A"/>
    <w:lvl w:ilvl="0" w:tplc="AB78CC34">
      <w:start w:val="1"/>
      <w:numFmt w:val="decimal"/>
      <w:lvlText w:val="(%1)"/>
      <w:legacy w:legacy="1" w:legacySpace="0" w:legacyIndent="360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0104031"/>
    <w:multiLevelType w:val="hybridMultilevel"/>
    <w:tmpl w:val="58005834"/>
    <w:lvl w:ilvl="0" w:tplc="CEE024D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C94747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cs="Tahoma" w:hint="default"/>
      </w:rPr>
    </w:lvl>
    <w:lvl w:ilvl="2" w:tplc="92543E0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202A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F27C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1500B2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6C8E1A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4A2728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0FEA7C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FA141A"/>
    <w:multiLevelType w:val="hybridMultilevel"/>
    <w:tmpl w:val="C1EE3B6A"/>
    <w:lvl w:ilvl="0" w:tplc="90BAC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472B9B"/>
    <w:multiLevelType w:val="hybridMultilevel"/>
    <w:tmpl w:val="B6D459D0"/>
    <w:lvl w:ilvl="0" w:tplc="CDCA6E10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673424"/>
    <w:multiLevelType w:val="hybridMultilevel"/>
    <w:tmpl w:val="19D66D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641071"/>
    <w:multiLevelType w:val="multilevel"/>
    <w:tmpl w:val="905EF278"/>
    <w:lvl w:ilvl="0">
      <w:start w:val="1"/>
      <w:numFmt w:val="decimal"/>
      <w:lvlText w:val="(%1)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  <w:rPr>
        <w:rFonts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  <w:rPr>
        <w:rFonts w:cs="Times New Roman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  <w:rPr>
        <w:rFonts w:cs="Times New Roman"/>
      </w:r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  <w:rPr>
        <w:rFonts w:cs="Times New Roman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  <w:rPr>
        <w:rFonts w:cs="Times New Roman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  <w:rPr>
        <w:rFonts w:cs="Times New Roman"/>
      </w:r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  <w:rPr>
        <w:rFonts w:cs="Times New Roman"/>
      </w:rPr>
    </w:lvl>
  </w:abstractNum>
  <w:abstractNum w:abstractNumId="18" w15:restartNumberingAfterBreak="0">
    <w:nsid w:val="44570A1D"/>
    <w:multiLevelType w:val="hybridMultilevel"/>
    <w:tmpl w:val="6D7E142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3E1A2F"/>
    <w:multiLevelType w:val="multilevel"/>
    <w:tmpl w:val="905EF278"/>
    <w:lvl w:ilvl="0">
      <w:start w:val="1"/>
      <w:numFmt w:val="decimal"/>
      <w:lvlText w:val="(%1)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  <w:rPr>
        <w:rFonts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  <w:rPr>
        <w:rFonts w:cs="Times New Roman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  <w:rPr>
        <w:rFonts w:cs="Times New Roman"/>
      </w:r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  <w:rPr>
        <w:rFonts w:cs="Times New Roman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  <w:rPr>
        <w:rFonts w:cs="Times New Roman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  <w:rPr>
        <w:rFonts w:cs="Times New Roman"/>
      </w:r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  <w:rPr>
        <w:rFonts w:cs="Times New Roman"/>
      </w:rPr>
    </w:lvl>
  </w:abstractNum>
  <w:abstractNum w:abstractNumId="20" w15:restartNumberingAfterBreak="0">
    <w:nsid w:val="5C5E4289"/>
    <w:multiLevelType w:val="hybridMultilevel"/>
    <w:tmpl w:val="4EB4E274"/>
    <w:lvl w:ilvl="0" w:tplc="3A9A733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</w:rPr>
    </w:lvl>
    <w:lvl w:ilvl="1" w:tplc="77AA354C">
      <w:start w:val="2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B2A85A1C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D9003A"/>
    <w:multiLevelType w:val="multilevel"/>
    <w:tmpl w:val="568ED850"/>
    <w:lvl w:ilvl="0">
      <w:start w:val="1"/>
      <w:numFmt w:val="bullet"/>
      <w:lvlText w:val=""/>
      <w:lvlJc w:val="left"/>
      <w:pPr>
        <w:tabs>
          <w:tab w:val="num" w:pos="359"/>
        </w:tabs>
        <w:ind w:left="359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39"/>
        </w:tabs>
        <w:ind w:left="1439" w:hanging="360"/>
      </w:pPr>
      <w:rPr>
        <w:rFonts w:cs="Times New Roman"/>
      </w:rPr>
    </w:lvl>
    <w:lvl w:ilvl="2">
      <w:start w:val="1"/>
      <w:numFmt w:val="decimal"/>
      <w:lvlText w:val="(%3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numFmt w:val="bullet"/>
      <w:lvlText w:val="•"/>
      <w:lvlJc w:val="left"/>
      <w:pPr>
        <w:ind w:left="2879" w:hanging="360"/>
      </w:pPr>
      <w:rPr>
        <w:rFonts w:ascii="Tahoma" w:eastAsia="Times New Roman" w:hAnsi="Tahoma" w:hint="default"/>
      </w:rPr>
    </w:lvl>
    <w:lvl w:ilvl="4">
      <w:start w:val="1"/>
      <w:numFmt w:val="lowerLetter"/>
      <w:lvlText w:val="%5."/>
      <w:lvlJc w:val="left"/>
      <w:pPr>
        <w:tabs>
          <w:tab w:val="num" w:pos="3599"/>
        </w:tabs>
        <w:ind w:left="3599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19"/>
        </w:tabs>
        <w:ind w:left="4319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39"/>
        </w:tabs>
        <w:ind w:left="5039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59"/>
        </w:tabs>
        <w:ind w:left="5759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79"/>
        </w:tabs>
        <w:ind w:left="6479" w:hanging="180"/>
      </w:pPr>
      <w:rPr>
        <w:rFonts w:cs="Times New Roman"/>
      </w:rPr>
    </w:lvl>
  </w:abstractNum>
  <w:abstractNum w:abstractNumId="22" w15:restartNumberingAfterBreak="0">
    <w:nsid w:val="666A422F"/>
    <w:multiLevelType w:val="hybridMultilevel"/>
    <w:tmpl w:val="9F169E2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7CD60A3"/>
    <w:multiLevelType w:val="hybridMultilevel"/>
    <w:tmpl w:val="4EB4E274"/>
    <w:lvl w:ilvl="0" w:tplc="3A9A733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</w:rPr>
    </w:lvl>
    <w:lvl w:ilvl="1" w:tplc="77AA354C">
      <w:start w:val="2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B2A85A1C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CC5D3D"/>
    <w:multiLevelType w:val="hybridMultilevel"/>
    <w:tmpl w:val="5B8A2DEA"/>
    <w:lvl w:ilvl="0" w:tplc="41A4B9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1B">
      <w:start w:val="1"/>
      <w:numFmt w:val="bullet"/>
      <w:lvlText w:val=""/>
      <w:legacy w:legacy="1" w:legacySpace="360" w:legacyIndent="360"/>
      <w:lvlJc w:val="left"/>
      <w:pPr>
        <w:ind w:left="2160" w:hanging="360"/>
      </w:pPr>
      <w:rPr>
        <w:rFonts w:ascii="Symbol" w:hAnsi="Symbol" w:hint="default"/>
      </w:rPr>
    </w:lvl>
    <w:lvl w:ilvl="3" w:tplc="0424000F">
      <w:start w:val="2"/>
      <w:numFmt w:val="bullet"/>
      <w:lvlText w:val="-"/>
      <w:lvlJc w:val="left"/>
      <w:pPr>
        <w:ind w:left="2880" w:hanging="360"/>
      </w:pPr>
      <w:rPr>
        <w:rFonts w:ascii="Tahoma" w:eastAsia="Times New Roman" w:hAnsi="Tahoma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D2694C"/>
    <w:multiLevelType w:val="singleLevel"/>
    <w:tmpl w:val="00000027"/>
    <w:lvl w:ilvl="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cs="Times New Roman"/>
      </w:rPr>
    </w:lvl>
  </w:abstractNum>
  <w:abstractNum w:abstractNumId="26" w15:restartNumberingAfterBreak="0">
    <w:nsid w:val="7C981BFA"/>
    <w:multiLevelType w:val="hybridMultilevel"/>
    <w:tmpl w:val="0D0E5890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34169071">
    <w:abstractNumId w:val="10"/>
  </w:num>
  <w:num w:numId="2" w16cid:durableId="1087923870">
    <w:abstractNumId w:val="15"/>
  </w:num>
  <w:num w:numId="3" w16cid:durableId="522014486">
    <w:abstractNumId w:val="23"/>
  </w:num>
  <w:num w:numId="4" w16cid:durableId="897475258">
    <w:abstractNumId w:val="5"/>
  </w:num>
  <w:num w:numId="5" w16cid:durableId="1270970426">
    <w:abstractNumId w:val="11"/>
  </w:num>
  <w:num w:numId="6" w16cid:durableId="998849700">
    <w:abstractNumId w:val="8"/>
  </w:num>
  <w:num w:numId="7" w16cid:durableId="1859538402">
    <w:abstractNumId w:val="24"/>
  </w:num>
  <w:num w:numId="8" w16cid:durableId="155995071">
    <w:abstractNumId w:val="25"/>
  </w:num>
  <w:num w:numId="9" w16cid:durableId="607547058">
    <w:abstractNumId w:val="12"/>
  </w:num>
  <w:num w:numId="10" w16cid:durableId="1775246680">
    <w:abstractNumId w:val="1"/>
  </w:num>
  <w:num w:numId="11" w16cid:durableId="83648547">
    <w:abstractNumId w:val="9"/>
  </w:num>
  <w:num w:numId="12" w16cid:durableId="1325426702">
    <w:abstractNumId w:val="3"/>
  </w:num>
  <w:num w:numId="13" w16cid:durableId="1803232183">
    <w:abstractNumId w:val="17"/>
  </w:num>
  <w:num w:numId="14" w16cid:durableId="48188372">
    <w:abstractNumId w:val="19"/>
  </w:num>
  <w:num w:numId="15" w16cid:durableId="834954555">
    <w:abstractNumId w:val="13"/>
  </w:num>
  <w:num w:numId="16" w16cid:durableId="1570382653">
    <w:abstractNumId w:val="21"/>
  </w:num>
  <w:num w:numId="17" w16cid:durableId="287662032">
    <w:abstractNumId w:val="4"/>
  </w:num>
  <w:num w:numId="18" w16cid:durableId="799614821">
    <w:abstractNumId w:val="22"/>
  </w:num>
  <w:num w:numId="19" w16cid:durableId="1914267267">
    <w:abstractNumId w:val="18"/>
  </w:num>
  <w:num w:numId="20" w16cid:durableId="933904559">
    <w:abstractNumId w:val="26"/>
  </w:num>
  <w:num w:numId="21" w16cid:durableId="1683361003">
    <w:abstractNumId w:val="16"/>
  </w:num>
  <w:num w:numId="22" w16cid:durableId="351346642">
    <w:abstractNumId w:val="14"/>
  </w:num>
  <w:num w:numId="23" w16cid:durableId="1856307226">
    <w:abstractNumId w:val="2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07BA"/>
    <w:rsid w:val="0000499B"/>
    <w:rsid w:val="000052CA"/>
    <w:rsid w:val="00020223"/>
    <w:rsid w:val="00043B16"/>
    <w:rsid w:val="000458B2"/>
    <w:rsid w:val="00047CE7"/>
    <w:rsid w:val="000706D2"/>
    <w:rsid w:val="00072121"/>
    <w:rsid w:val="000971F5"/>
    <w:rsid w:val="000B0E1B"/>
    <w:rsid w:val="000C1802"/>
    <w:rsid w:val="000C5FAC"/>
    <w:rsid w:val="000D0713"/>
    <w:rsid w:val="000D1347"/>
    <w:rsid w:val="000E66F9"/>
    <w:rsid w:val="001033B2"/>
    <w:rsid w:val="00110BFF"/>
    <w:rsid w:val="00114192"/>
    <w:rsid w:val="00114927"/>
    <w:rsid w:val="00131460"/>
    <w:rsid w:val="00136361"/>
    <w:rsid w:val="00143E54"/>
    <w:rsid w:val="00145BD4"/>
    <w:rsid w:val="00146DDE"/>
    <w:rsid w:val="00151D68"/>
    <w:rsid w:val="00153CD6"/>
    <w:rsid w:val="00166D9C"/>
    <w:rsid w:val="0017129F"/>
    <w:rsid w:val="0017484D"/>
    <w:rsid w:val="001B0648"/>
    <w:rsid w:val="001B2598"/>
    <w:rsid w:val="001C5394"/>
    <w:rsid w:val="001F31F4"/>
    <w:rsid w:val="001F3948"/>
    <w:rsid w:val="0020188E"/>
    <w:rsid w:val="0020474B"/>
    <w:rsid w:val="00220538"/>
    <w:rsid w:val="0023098F"/>
    <w:rsid w:val="00233CF1"/>
    <w:rsid w:val="0023719C"/>
    <w:rsid w:val="0027600F"/>
    <w:rsid w:val="00283E76"/>
    <w:rsid w:val="002947D1"/>
    <w:rsid w:val="002A661D"/>
    <w:rsid w:val="002B2BF2"/>
    <w:rsid w:val="002B5511"/>
    <w:rsid w:val="002D1A3F"/>
    <w:rsid w:val="002F2E4F"/>
    <w:rsid w:val="002F40A8"/>
    <w:rsid w:val="00314D9B"/>
    <w:rsid w:val="00343880"/>
    <w:rsid w:val="00346463"/>
    <w:rsid w:val="003476DE"/>
    <w:rsid w:val="003516F7"/>
    <w:rsid w:val="00353A61"/>
    <w:rsid w:val="00364AD5"/>
    <w:rsid w:val="003718A2"/>
    <w:rsid w:val="00376013"/>
    <w:rsid w:val="0037705E"/>
    <w:rsid w:val="003B1EE6"/>
    <w:rsid w:val="003D7E2C"/>
    <w:rsid w:val="003E6057"/>
    <w:rsid w:val="003F7286"/>
    <w:rsid w:val="00400BA7"/>
    <w:rsid w:val="00402CA3"/>
    <w:rsid w:val="00404B47"/>
    <w:rsid w:val="004062F3"/>
    <w:rsid w:val="004264CD"/>
    <w:rsid w:val="00435705"/>
    <w:rsid w:val="004704BF"/>
    <w:rsid w:val="004728B1"/>
    <w:rsid w:val="0048449A"/>
    <w:rsid w:val="004A52C4"/>
    <w:rsid w:val="004C14B8"/>
    <w:rsid w:val="004C3A45"/>
    <w:rsid w:val="004E05E9"/>
    <w:rsid w:val="004E4BAC"/>
    <w:rsid w:val="004F53F4"/>
    <w:rsid w:val="00503070"/>
    <w:rsid w:val="0051599C"/>
    <w:rsid w:val="00516EE0"/>
    <w:rsid w:val="00521344"/>
    <w:rsid w:val="00525C28"/>
    <w:rsid w:val="0053247F"/>
    <w:rsid w:val="00533B4F"/>
    <w:rsid w:val="0053476A"/>
    <w:rsid w:val="005429DE"/>
    <w:rsid w:val="00561DA8"/>
    <w:rsid w:val="00584FAD"/>
    <w:rsid w:val="005904B5"/>
    <w:rsid w:val="005911E6"/>
    <w:rsid w:val="00594B42"/>
    <w:rsid w:val="005962D0"/>
    <w:rsid w:val="005A45AA"/>
    <w:rsid w:val="005A4E68"/>
    <w:rsid w:val="005B111D"/>
    <w:rsid w:val="005C376A"/>
    <w:rsid w:val="005C4BED"/>
    <w:rsid w:val="005D259E"/>
    <w:rsid w:val="005E2BED"/>
    <w:rsid w:val="005E3F36"/>
    <w:rsid w:val="005F77F2"/>
    <w:rsid w:val="005F7CC6"/>
    <w:rsid w:val="00613D03"/>
    <w:rsid w:val="00627DB8"/>
    <w:rsid w:val="006371C9"/>
    <w:rsid w:val="00641B7F"/>
    <w:rsid w:val="00651EDF"/>
    <w:rsid w:val="00670C1D"/>
    <w:rsid w:val="00671D6A"/>
    <w:rsid w:val="00672C9D"/>
    <w:rsid w:val="00672E3B"/>
    <w:rsid w:val="006731E2"/>
    <w:rsid w:val="00677357"/>
    <w:rsid w:val="00686175"/>
    <w:rsid w:val="006A5D40"/>
    <w:rsid w:val="006B50F0"/>
    <w:rsid w:val="006B6577"/>
    <w:rsid w:val="006C5411"/>
    <w:rsid w:val="006C7AD0"/>
    <w:rsid w:val="006D234C"/>
    <w:rsid w:val="006D5AFB"/>
    <w:rsid w:val="006E109B"/>
    <w:rsid w:val="006F2576"/>
    <w:rsid w:val="007105AD"/>
    <w:rsid w:val="00725ADF"/>
    <w:rsid w:val="007405D5"/>
    <w:rsid w:val="00741A06"/>
    <w:rsid w:val="0074408D"/>
    <w:rsid w:val="00773369"/>
    <w:rsid w:val="00792E99"/>
    <w:rsid w:val="007943BF"/>
    <w:rsid w:val="007A1B80"/>
    <w:rsid w:val="007A770B"/>
    <w:rsid w:val="007B238B"/>
    <w:rsid w:val="007B5D6C"/>
    <w:rsid w:val="007D5C87"/>
    <w:rsid w:val="007F5215"/>
    <w:rsid w:val="00806BB7"/>
    <w:rsid w:val="0081251B"/>
    <w:rsid w:val="008148FD"/>
    <w:rsid w:val="00815EDA"/>
    <w:rsid w:val="0081686C"/>
    <w:rsid w:val="008324E2"/>
    <w:rsid w:val="00841B28"/>
    <w:rsid w:val="00855BD9"/>
    <w:rsid w:val="00867454"/>
    <w:rsid w:val="008815DB"/>
    <w:rsid w:val="00887A9B"/>
    <w:rsid w:val="008B5506"/>
    <w:rsid w:val="008B7514"/>
    <w:rsid w:val="008C689D"/>
    <w:rsid w:val="008C6F02"/>
    <w:rsid w:val="008E2AAC"/>
    <w:rsid w:val="008F60CA"/>
    <w:rsid w:val="008F696C"/>
    <w:rsid w:val="00910081"/>
    <w:rsid w:val="009133D0"/>
    <w:rsid w:val="00921B3F"/>
    <w:rsid w:val="0093045A"/>
    <w:rsid w:val="0093051C"/>
    <w:rsid w:val="00937E95"/>
    <w:rsid w:val="00964FF8"/>
    <w:rsid w:val="00970F96"/>
    <w:rsid w:val="00976A0A"/>
    <w:rsid w:val="00990D90"/>
    <w:rsid w:val="009A13F8"/>
    <w:rsid w:val="009A29EA"/>
    <w:rsid w:val="009A2AE9"/>
    <w:rsid w:val="009A347C"/>
    <w:rsid w:val="009A5A5A"/>
    <w:rsid w:val="009B0EB7"/>
    <w:rsid w:val="009C4C6A"/>
    <w:rsid w:val="009C70B8"/>
    <w:rsid w:val="009D1E5B"/>
    <w:rsid w:val="009E3414"/>
    <w:rsid w:val="009E7510"/>
    <w:rsid w:val="009F0543"/>
    <w:rsid w:val="00A028B5"/>
    <w:rsid w:val="00A04C5E"/>
    <w:rsid w:val="00A11F7D"/>
    <w:rsid w:val="00A42524"/>
    <w:rsid w:val="00A51999"/>
    <w:rsid w:val="00A52A4C"/>
    <w:rsid w:val="00A5308F"/>
    <w:rsid w:val="00A571A7"/>
    <w:rsid w:val="00A6684E"/>
    <w:rsid w:val="00A84703"/>
    <w:rsid w:val="00A94798"/>
    <w:rsid w:val="00AB0AEE"/>
    <w:rsid w:val="00AC262F"/>
    <w:rsid w:val="00AC50CA"/>
    <w:rsid w:val="00AD2C05"/>
    <w:rsid w:val="00AF0167"/>
    <w:rsid w:val="00B0609D"/>
    <w:rsid w:val="00B069C6"/>
    <w:rsid w:val="00B24920"/>
    <w:rsid w:val="00B3295C"/>
    <w:rsid w:val="00B438B3"/>
    <w:rsid w:val="00B45629"/>
    <w:rsid w:val="00B4731D"/>
    <w:rsid w:val="00B52E94"/>
    <w:rsid w:val="00B66AA0"/>
    <w:rsid w:val="00B70ED4"/>
    <w:rsid w:val="00B721AF"/>
    <w:rsid w:val="00B813CD"/>
    <w:rsid w:val="00BC1F53"/>
    <w:rsid w:val="00BE35DD"/>
    <w:rsid w:val="00C00F85"/>
    <w:rsid w:val="00C07148"/>
    <w:rsid w:val="00C11D78"/>
    <w:rsid w:val="00C133C1"/>
    <w:rsid w:val="00C14293"/>
    <w:rsid w:val="00C211EE"/>
    <w:rsid w:val="00C30A96"/>
    <w:rsid w:val="00C33AB9"/>
    <w:rsid w:val="00C63481"/>
    <w:rsid w:val="00C6706C"/>
    <w:rsid w:val="00C7194D"/>
    <w:rsid w:val="00C75DD3"/>
    <w:rsid w:val="00C807BA"/>
    <w:rsid w:val="00C95A7F"/>
    <w:rsid w:val="00C96661"/>
    <w:rsid w:val="00CA012B"/>
    <w:rsid w:val="00CA6770"/>
    <w:rsid w:val="00CB0121"/>
    <w:rsid w:val="00CB1750"/>
    <w:rsid w:val="00CB40AB"/>
    <w:rsid w:val="00CC2179"/>
    <w:rsid w:val="00CF55AC"/>
    <w:rsid w:val="00D059A5"/>
    <w:rsid w:val="00D359D3"/>
    <w:rsid w:val="00D511A5"/>
    <w:rsid w:val="00D51CEE"/>
    <w:rsid w:val="00D55C9D"/>
    <w:rsid w:val="00D629B8"/>
    <w:rsid w:val="00D637FB"/>
    <w:rsid w:val="00D64717"/>
    <w:rsid w:val="00D76ECB"/>
    <w:rsid w:val="00D800EA"/>
    <w:rsid w:val="00D82093"/>
    <w:rsid w:val="00D826FC"/>
    <w:rsid w:val="00D84C39"/>
    <w:rsid w:val="00D92C9C"/>
    <w:rsid w:val="00D94374"/>
    <w:rsid w:val="00D9522D"/>
    <w:rsid w:val="00DA2D64"/>
    <w:rsid w:val="00DB221C"/>
    <w:rsid w:val="00DB33DD"/>
    <w:rsid w:val="00DB3F2F"/>
    <w:rsid w:val="00DC0668"/>
    <w:rsid w:val="00DD36EB"/>
    <w:rsid w:val="00DE29CD"/>
    <w:rsid w:val="00DF5A97"/>
    <w:rsid w:val="00E0548D"/>
    <w:rsid w:val="00E23E9F"/>
    <w:rsid w:val="00E25403"/>
    <w:rsid w:val="00E35196"/>
    <w:rsid w:val="00E4009C"/>
    <w:rsid w:val="00E47F2A"/>
    <w:rsid w:val="00E50D18"/>
    <w:rsid w:val="00E526FD"/>
    <w:rsid w:val="00E721BF"/>
    <w:rsid w:val="00E90A3B"/>
    <w:rsid w:val="00E96A40"/>
    <w:rsid w:val="00EB2804"/>
    <w:rsid w:val="00EB6EE6"/>
    <w:rsid w:val="00EC31B8"/>
    <w:rsid w:val="00EE1F06"/>
    <w:rsid w:val="00EF1F9D"/>
    <w:rsid w:val="00EF223F"/>
    <w:rsid w:val="00EF5E58"/>
    <w:rsid w:val="00EF6FC1"/>
    <w:rsid w:val="00F007D8"/>
    <w:rsid w:val="00F1205F"/>
    <w:rsid w:val="00F14782"/>
    <w:rsid w:val="00F17728"/>
    <w:rsid w:val="00F21F21"/>
    <w:rsid w:val="00F4434A"/>
    <w:rsid w:val="00F5062C"/>
    <w:rsid w:val="00F519CB"/>
    <w:rsid w:val="00F55D68"/>
    <w:rsid w:val="00F62D78"/>
    <w:rsid w:val="00F646FE"/>
    <w:rsid w:val="00F90D13"/>
    <w:rsid w:val="00FA0001"/>
    <w:rsid w:val="00FB3293"/>
    <w:rsid w:val="00FD31FF"/>
    <w:rsid w:val="00FD3997"/>
    <w:rsid w:val="00FD4117"/>
    <w:rsid w:val="00FE049C"/>
    <w:rsid w:val="00FE6945"/>
    <w:rsid w:val="00FF15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A6100D"/>
  <w15:docId w15:val="{3C532C02-DAD7-475E-A911-D75DF5057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807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F007D8"/>
    <w:pPr>
      <w:keepNext/>
      <w:outlineLvl w:val="0"/>
    </w:pPr>
    <w:rPr>
      <w:b/>
      <w:szCs w:val="20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rsid w:val="00C807BA"/>
    <w:pPr>
      <w:jc w:val="both"/>
    </w:pPr>
    <w:rPr>
      <w:rFonts w:ascii="Arial" w:hAnsi="Arial" w:cs="Arial"/>
      <w:bCs/>
      <w:sz w:val="20"/>
    </w:rPr>
  </w:style>
  <w:style w:type="character" w:customStyle="1" w:styleId="TelobesedilaZnak">
    <w:name w:val="Telo besedila Znak"/>
    <w:basedOn w:val="Privzetapisavaodstavka"/>
    <w:link w:val="Telobesedila"/>
    <w:rsid w:val="00C807BA"/>
    <w:rPr>
      <w:rFonts w:ascii="Arial" w:eastAsia="Times New Roman" w:hAnsi="Arial" w:cs="Arial"/>
      <w:bCs/>
      <w:sz w:val="20"/>
      <w:szCs w:val="24"/>
      <w:lang w:val="sl-SI" w:eastAsia="sl-SI"/>
    </w:rPr>
  </w:style>
  <w:style w:type="paragraph" w:styleId="Glava">
    <w:name w:val="header"/>
    <w:basedOn w:val="Navaden"/>
    <w:link w:val="GlavaZnak"/>
    <w:rsid w:val="00C807B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C807BA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rsid w:val="00C807B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807BA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Brezrazmikov">
    <w:name w:val="No Spacing"/>
    <w:uiPriority w:val="1"/>
    <w:qFormat/>
    <w:rsid w:val="00C807BA"/>
    <w:pPr>
      <w:spacing w:after="0" w:line="240" w:lineRule="auto"/>
    </w:pPr>
    <w:rPr>
      <w:rFonts w:ascii="Calibri" w:eastAsia="Times New Roman" w:hAnsi="Calibri" w:cs="Times New Roman"/>
      <w:lang w:eastAsia="sl-SI"/>
    </w:rPr>
  </w:style>
  <w:style w:type="character" w:styleId="Hiperpovezava">
    <w:name w:val="Hyperlink"/>
    <w:uiPriority w:val="99"/>
    <w:unhideWhenUsed/>
    <w:rsid w:val="00C807BA"/>
    <w:rPr>
      <w:color w:val="0000FF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807BA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807BA"/>
    <w:rPr>
      <w:rFonts w:ascii="Tahoma" w:eastAsia="Times New Roman" w:hAnsi="Tahoma" w:cs="Tahoma"/>
      <w:sz w:val="16"/>
      <w:szCs w:val="16"/>
      <w:lang w:val="sl-SI" w:eastAsia="sl-SI"/>
    </w:rPr>
  </w:style>
  <w:style w:type="paragraph" w:styleId="Odstavekseznama">
    <w:name w:val="List Paragraph"/>
    <w:basedOn w:val="Navaden"/>
    <w:uiPriority w:val="99"/>
    <w:qFormat/>
    <w:rsid w:val="00C807BA"/>
    <w:pPr>
      <w:ind w:left="720"/>
      <w:contextualSpacing/>
    </w:pPr>
  </w:style>
  <w:style w:type="paragraph" w:styleId="Revizija">
    <w:name w:val="Revision"/>
    <w:hidden/>
    <w:uiPriority w:val="99"/>
    <w:semiHidden/>
    <w:rsid w:val="00C807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Default">
    <w:name w:val="Default"/>
    <w:rsid w:val="00C807BA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  <w:lang w:eastAsia="sl-SI"/>
    </w:rPr>
  </w:style>
  <w:style w:type="table" w:styleId="Tabelamrea">
    <w:name w:val="Table Grid"/>
    <w:basedOn w:val="Navadnatabela"/>
    <w:uiPriority w:val="39"/>
    <w:rsid w:val="00C807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lok-a">
    <w:name w:val="odlok-a"/>
    <w:basedOn w:val="Navaden"/>
    <w:uiPriority w:val="99"/>
    <w:rsid w:val="00145BD4"/>
    <w:pPr>
      <w:numPr>
        <w:numId w:val="4"/>
      </w:numPr>
      <w:suppressAutoHyphens/>
      <w:jc w:val="both"/>
    </w:pPr>
    <w:rPr>
      <w:rFonts w:ascii="Tahoma" w:hAnsi="Tahoma"/>
      <w:i/>
      <w:sz w:val="22"/>
      <w:szCs w:val="20"/>
      <w:lang w:val="en-GB" w:eastAsia="ar-SA"/>
    </w:rPr>
  </w:style>
  <w:style w:type="character" w:customStyle="1" w:styleId="fontstyle01">
    <w:name w:val="fontstyle01"/>
    <w:basedOn w:val="Privzetapisavaodstavka"/>
    <w:rsid w:val="00CF55AC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Privzetapisavaodstavka"/>
    <w:rsid w:val="00CF55AC"/>
    <w:rPr>
      <w:rFonts w:ascii="Calibri-Bold" w:hAnsi="Calibri-Bold" w:hint="default"/>
      <w:b/>
      <w:bCs/>
      <w:i w:val="0"/>
      <w:iCs w:val="0"/>
      <w:color w:val="00B050"/>
      <w:sz w:val="22"/>
      <w:szCs w:val="22"/>
    </w:rPr>
  </w:style>
  <w:style w:type="character" w:customStyle="1" w:styleId="fontstyle11">
    <w:name w:val="fontstyle11"/>
    <w:basedOn w:val="Privzetapisavaodstavka"/>
    <w:rsid w:val="001033B2"/>
    <w:rPr>
      <w:rFonts w:ascii="ArialNarrow" w:hAnsi="ArialNarrow" w:hint="default"/>
      <w:b w:val="0"/>
      <w:bCs w:val="0"/>
      <w:i w:val="0"/>
      <w:iCs w:val="0"/>
      <w:color w:val="000000"/>
      <w:sz w:val="16"/>
      <w:szCs w:val="16"/>
    </w:rPr>
  </w:style>
  <w:style w:type="character" w:customStyle="1" w:styleId="Naslov1Znak">
    <w:name w:val="Naslov 1 Znak"/>
    <w:basedOn w:val="Privzetapisavaodstavka"/>
    <w:link w:val="Naslov1"/>
    <w:rsid w:val="00F007D8"/>
    <w:rPr>
      <w:rFonts w:ascii="Times New Roman" w:eastAsia="Times New Roman" w:hAnsi="Times New Roman" w:cs="Times New Roman"/>
      <w:b/>
      <w:sz w:val="24"/>
      <w:szCs w:val="20"/>
    </w:rPr>
  </w:style>
  <w:style w:type="paragraph" w:styleId="Navadensplet">
    <w:name w:val="Normal (Web)"/>
    <w:basedOn w:val="Navaden"/>
    <w:uiPriority w:val="99"/>
    <w:semiHidden/>
    <w:unhideWhenUsed/>
    <w:rsid w:val="00D82093"/>
    <w:pPr>
      <w:spacing w:before="100" w:beforeAutospacing="1" w:after="100" w:afterAutospacing="1"/>
    </w:pPr>
  </w:style>
  <w:style w:type="character" w:styleId="Krepko">
    <w:name w:val="Strong"/>
    <w:uiPriority w:val="22"/>
    <w:qFormat/>
    <w:rsid w:val="00F4434A"/>
    <w:rPr>
      <w:b/>
      <w:bCs/>
    </w:rPr>
  </w:style>
  <w:style w:type="character" w:styleId="Nerazreenaomemba">
    <w:name w:val="Unresolved Mention"/>
    <w:basedOn w:val="Privzetapisavaodstavka"/>
    <w:uiPriority w:val="99"/>
    <w:semiHidden/>
    <w:unhideWhenUsed/>
    <w:rsid w:val="00A668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050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obcina@mirna.si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27EADC-6282-4BD0-A5EF-7C87756FF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Mnenje o skladnosti s PA</vt:lpstr>
      <vt:lpstr>Mnenje o skladnosti s PA</vt:lpstr>
    </vt:vector>
  </TitlesOfParts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Mnenje o skladnosti s PA</dc:title>
  <dc:creator>Judita Thaler</dc:creator>
  <cp:lastModifiedBy>Lucija Gritli - SOUODBK</cp:lastModifiedBy>
  <cp:revision>3</cp:revision>
  <dcterms:created xsi:type="dcterms:W3CDTF">2025-09-19T12:02:00Z</dcterms:created>
  <dcterms:modified xsi:type="dcterms:W3CDTF">2025-09-22T06:28:00Z</dcterms:modified>
</cp:coreProperties>
</file>